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9243855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687162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8236077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12397" name="019f173d-259c-7b9e-86a1-9441b12ec7f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674872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431480" name="019f174a-10a5-7a50-b8dc-912ca965b5e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861096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6472" name="019f175d-d30d-74d3-b9f2-aab77287108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119005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233780" name="019f176a-98e9-7053-9afc-b1a14a8d0b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7212845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216226" name="019f1780-8fb6-74b0-83d6-752bb740f82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4110035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087076" name="019f179a-e5bb-77b6-8641-5a89a0b3379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7562757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652813" name="019f17a0-c4a9-7858-9531-8258eb86fc8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4398038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06374" name="019f17da-c622-7996-911f-50e753a7ce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3303205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112371" name="019f172a-5843-78f1-a500-e49b30abba5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6973184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164493" name="019f173e-0119-747e-b089-20290dcb7d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438397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96348" name="019f174a-dfda-70d0-83b1-b4f1fbd77dc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9543080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04789" name="019f1760-5a1a-7f45-865b-f050866f47c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2439901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268176" name="019f176b-bc8d-7271-815d-cdf04af490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4732885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319735" name="019f1781-4dee-7e42-9e3e-84957733b62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1365636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424404" name="019f179c-986b-7f82-9b48-ec75c56f5fc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5574110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149273" name="019f17a4-b8e4-7b40-9089-c51ba388138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3409863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899537" name="019f17db-b889-70b5-b544-1f652ffd880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8283679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779357" name="019f172b-4fba-7692-93f1-7fbaf060d53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8853979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507955" name="019f173e-ad5c-75d1-8a9b-0ea1f2b746d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886106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282393" name="019f174b-669a-76b4-9e86-b3b97a404b8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9416255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837229" name="019f175e-8b05-708c-a86a-d5ed9158e8a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5536679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44743" name="019f176c-5df9-7d9a-ba2b-b04c95921fa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290888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689977" name="019f1781-b804-776c-9c17-78fb2e61309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2532377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502130" name="019f179b-f6f2-73cf-97ca-91dafa6b4a6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3340106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789053" name="019f17a4-21cf-7117-8e4a-e3e84f5a27e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0240751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864369" name="019f17dc-42e4-7e48-b633-42be341ff76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309024" name="019f1731-1f1b-77d0-b4ae-c26e26f8e0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789002" name="019f1731-1f1b-77d0-b4ae-c26e26f8e0f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Wurde versiegelt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757172" name="019f1743-bb3e-7793-aba4-2b6419020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401456" name="019f1743-bb3e-7793-aba4-2b6419020aa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4807129" name="019f17be-2ec9-7fe5-ace6-789501a3f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252605" name="019f17be-2ec9-7fe5-ace6-789501a3f64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365748" name="019f17c0-df28-7144-bdf3-b5a99c4691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581258" name="019f17c0-df28-7144-bdf3-b5a99c4691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422207" name="019f1754-5b3c-7891-ab2b-99b823110c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218952" name="019f1754-5b3c-7891-ab2b-99b823110c7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3398875" name="019f176f-9aa6-74ef-b845-65f0b36e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669363" name="019f176f-9aa6-74ef-b845-65f0b36ee66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3888389" name="019f1775-7c68-79a2-8f12-964d59a1be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568907" name="019f1775-7c68-79a2-8f12-964d59a1be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7382123" name="019f1791-9238-7b57-88b2-a20e5fa3b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753586" name="019f1791-9238-7b57-88b2-a20e5fa3b7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75. WHG. Seiteneingang </w:t>
            </w:r>
          </w:p>
          <w:p>
            <w:pPr>
              <w:spacing w:before="0" w:after="0" w:line="240" w:lineRule="auto"/>
            </w:pPr>
            <w:r>
              <w:t>EG.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609100" name="019f17ca-5c54-7746-8e23-4e9a42212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685276" name="019f17ca-5c54-7746-8e23-4e9a42212fe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